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040415" w:rsidRPr="00FB531C">
        <w:t>2</w:t>
      </w:r>
      <w:r w:rsidR="00FB531C">
        <w:t>a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 xml:space="preserve">Modelformulier </w:t>
      </w:r>
      <w:r w:rsidR="00FB531C">
        <w:t>opgave referenties t.b.v. geschiktheidseisen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19234A">
        <w:t xml:space="preserve"> – AI 2022-0061</w:t>
      </w:r>
      <w:r w:rsidR="00AE239E">
        <w:t xml:space="preserve"> Walkasten</w:t>
      </w:r>
      <w:bookmarkStart w:id="11" w:name="_GoBack"/>
      <w:bookmarkEnd w:id="11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75"/>
        <w:gridCol w:w="3573"/>
        <w:gridCol w:w="4655"/>
      </w:tblGrid>
      <w:tr w:rsidR="00583EA0" w:rsidTr="00F132E2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0A6D7A">
            <w:r>
              <w:t>Gegadigde</w:t>
            </w:r>
          </w:p>
        </w:tc>
      </w:tr>
      <w:tr w:rsidR="00583EA0" w:rsidTr="00F132E2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F132E2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F132E2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Pr="007F6207" w:rsidRDefault="00583EA0">
            <w:r w:rsidRPr="007F6207">
              <w:t>Referentie</w:t>
            </w:r>
            <w:r w:rsidR="00E65ABF" w:rsidRPr="007F6207">
              <w:t>opdracht</w:t>
            </w:r>
          </w:p>
        </w:tc>
      </w:tr>
      <w:tr w:rsidR="00583EA0" w:rsidTr="00F132E2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 w:rsidR="00E65ABF">
              <w:t xml:space="preserve">  Kerncompetentie 1</w:t>
            </w:r>
            <w:r w:rsidR="002534AC">
              <w:t xml:space="preserve"> (KC1)</w:t>
            </w:r>
          </w:p>
          <w:p w:rsidR="00583EA0" w:rsidRDefault="00583EA0">
            <w:r>
              <w:sym w:font="Wingdings" w:char="F06F"/>
            </w:r>
            <w:r w:rsidR="00E65ABF">
              <w:t xml:space="preserve">  Kerncompetentie 2</w:t>
            </w:r>
            <w:r w:rsidR="002534AC">
              <w:t xml:space="preserve"> (KC2)</w:t>
            </w:r>
          </w:p>
          <w:p w:rsidR="00583EA0" w:rsidRDefault="00583EA0">
            <w:r>
              <w:sym w:font="Wingdings" w:char="F06F"/>
            </w:r>
            <w:r w:rsidR="00E65ABF">
              <w:t xml:space="preserve">  Kerncompetentie 3</w:t>
            </w:r>
            <w:r w:rsidR="002534AC">
              <w:t xml:space="preserve"> (KC3)</w:t>
            </w:r>
          </w:p>
        </w:tc>
      </w:tr>
      <w:tr w:rsidR="00583EA0" w:rsidTr="00F132E2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F132E2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/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F132E2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F132E2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603A8E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22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583EA0" w:rsidRDefault="00583EA0" w:rsidP="00E65ABF">
            <w:r>
              <w:t>Nadere informatie referentie</w:t>
            </w:r>
            <w:r w:rsidR="00E65ABF">
              <w:t>opdracht</w:t>
            </w:r>
          </w:p>
        </w:tc>
      </w:tr>
      <w:tr w:rsidR="00583EA0" w:rsidTr="00603A8E">
        <w:trPr>
          <w:cantSplit/>
        </w:trPr>
        <w:tc>
          <w:tcPr>
            <w:tcW w:w="47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583EA0" w:rsidRPr="002534AC" w:rsidRDefault="0029779A">
            <w:pPr>
              <w:rPr>
                <w:b/>
              </w:rPr>
            </w:pPr>
            <w:r w:rsidRPr="002534AC">
              <w:rPr>
                <w:b/>
              </w:rPr>
              <w:t>KC1</w:t>
            </w:r>
          </w:p>
        </w:tc>
        <w:tc>
          <w:tcPr>
            <w:tcW w:w="357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EA0" w:rsidRDefault="000A6D7A" w:rsidP="007F6207">
            <w:r>
              <w:t xml:space="preserve">Beschrijving van de opdracht waaruit </w:t>
            </w:r>
            <w:r w:rsidR="0032604E">
              <w:t xml:space="preserve">duidelijk </w:t>
            </w:r>
            <w:r>
              <w:t>blijkt dat het gaat om een maatwerk ontwerp</w:t>
            </w:r>
            <w:r w:rsidR="0029779A">
              <w:t xml:space="preserve"> van een beschermingskast</w:t>
            </w:r>
            <w:r>
              <w:t xml:space="preserve"> welke in serie is geproduceerd</w:t>
            </w:r>
            <w:r w:rsidR="007F6207">
              <w:t xml:space="preserve">. Met name aard van het maatwerk toelichten. </w:t>
            </w:r>
          </w:p>
        </w:tc>
        <w:tc>
          <w:tcPr>
            <w:tcW w:w="465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</w:p>
        </w:tc>
      </w:tr>
      <w:tr w:rsidR="00583EA0" w:rsidTr="00603A8E">
        <w:trPr>
          <w:cantSplit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583EA0" w:rsidRDefault="00583EA0"/>
        </w:tc>
        <w:tc>
          <w:tcPr>
            <w:tcW w:w="3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EA0" w:rsidRDefault="00583EA0" w:rsidP="000A6D7A">
            <w:r>
              <w:t>Datum</w:t>
            </w:r>
            <w:r w:rsidR="000A6D7A">
              <w:t xml:space="preserve">/periode </w:t>
            </w:r>
            <w:r>
              <w:t xml:space="preserve">van </w:t>
            </w:r>
            <w:r w:rsidR="000A6D7A">
              <w:t>levering</w:t>
            </w:r>
          </w:p>
        </w:tc>
        <w:tc>
          <w:tcPr>
            <w:tcW w:w="4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</w:p>
        </w:tc>
      </w:tr>
      <w:tr w:rsidR="00583EA0" w:rsidTr="00603A8E">
        <w:trPr>
          <w:cantSplit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583EA0" w:rsidRDefault="00583EA0"/>
        </w:tc>
        <w:tc>
          <w:tcPr>
            <w:tcW w:w="3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EA0" w:rsidRDefault="002534AC">
            <w:r>
              <w:t>Aantal stuks</w:t>
            </w:r>
          </w:p>
        </w:tc>
        <w:tc>
          <w:tcPr>
            <w:tcW w:w="4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</w:p>
        </w:tc>
      </w:tr>
      <w:tr w:rsidR="00583EA0" w:rsidTr="00603A8E">
        <w:trPr>
          <w:cantSplit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583EA0" w:rsidRDefault="00583EA0"/>
        </w:tc>
        <w:tc>
          <w:tcPr>
            <w:tcW w:w="357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583EA0" w:rsidRDefault="002534AC">
            <w:r>
              <w:t xml:space="preserve">Levering naar tevredenheid van opdrachtgever en tijdig? </w:t>
            </w:r>
          </w:p>
        </w:tc>
        <w:tc>
          <w:tcPr>
            <w:tcW w:w="465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FFF99"/>
            <w:hideMark/>
          </w:tcPr>
          <w:p w:rsidR="00583EA0" w:rsidRDefault="002534AC">
            <w:pPr>
              <w:rPr>
                <w:highlight w:val="lightGray"/>
              </w:rPr>
            </w:pPr>
            <w:r>
              <w:rPr>
                <w:highlight w:val="lightGray"/>
              </w:rPr>
              <w:t>Ja / nee</w:t>
            </w:r>
          </w:p>
        </w:tc>
      </w:tr>
      <w:tr w:rsidR="002534AC" w:rsidTr="00603A8E">
        <w:trPr>
          <w:cantSplit/>
        </w:trPr>
        <w:tc>
          <w:tcPr>
            <w:tcW w:w="47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534AC" w:rsidRPr="002534AC" w:rsidRDefault="002534AC" w:rsidP="002534AC">
            <w:pPr>
              <w:rPr>
                <w:b/>
              </w:rPr>
            </w:pPr>
            <w:r w:rsidRPr="002534AC">
              <w:rPr>
                <w:b/>
              </w:rPr>
              <w:t>KC2</w:t>
            </w:r>
          </w:p>
        </w:tc>
        <w:tc>
          <w:tcPr>
            <w:tcW w:w="357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4AC" w:rsidRDefault="002534AC" w:rsidP="00AF3D8A">
            <w:r>
              <w:t>Beschrijving van de opdracht waaruit blijkt dat het gaat om</w:t>
            </w:r>
            <w:r w:rsidR="00AF3D8A">
              <w:t xml:space="preserve"> boven- en/of ondergrondse walkasten</w:t>
            </w:r>
          </w:p>
        </w:tc>
        <w:tc>
          <w:tcPr>
            <w:tcW w:w="465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  <w:hideMark/>
          </w:tcPr>
          <w:p w:rsidR="002534AC" w:rsidRDefault="002534AC" w:rsidP="002534AC">
            <w:pPr>
              <w:rPr>
                <w:highlight w:val="lightGray"/>
              </w:rPr>
            </w:pPr>
          </w:p>
        </w:tc>
      </w:tr>
      <w:tr w:rsidR="002534AC" w:rsidTr="00603A8E">
        <w:trPr>
          <w:cantSplit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534AC" w:rsidRPr="002534AC" w:rsidRDefault="002534AC" w:rsidP="002534AC">
            <w:pPr>
              <w:rPr>
                <w:b/>
              </w:rPr>
            </w:pPr>
          </w:p>
        </w:tc>
        <w:tc>
          <w:tcPr>
            <w:tcW w:w="3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4AC" w:rsidRDefault="002534AC" w:rsidP="002534AC">
            <w:r>
              <w:t>Datum/periode van levering</w:t>
            </w:r>
          </w:p>
        </w:tc>
        <w:tc>
          <w:tcPr>
            <w:tcW w:w="4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</w:tcPr>
          <w:p w:rsidR="002534AC" w:rsidRDefault="002534AC" w:rsidP="002534AC">
            <w:pPr>
              <w:rPr>
                <w:highlight w:val="lightGray"/>
              </w:rPr>
            </w:pPr>
          </w:p>
        </w:tc>
      </w:tr>
      <w:tr w:rsidR="002534AC" w:rsidTr="00603A8E">
        <w:trPr>
          <w:cantSplit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534AC" w:rsidRPr="002534AC" w:rsidRDefault="002534AC" w:rsidP="002534AC">
            <w:pPr>
              <w:rPr>
                <w:b/>
              </w:rPr>
            </w:pPr>
          </w:p>
        </w:tc>
        <w:tc>
          <w:tcPr>
            <w:tcW w:w="3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4AC" w:rsidRDefault="002534AC" w:rsidP="002534AC">
            <w:r>
              <w:t>Aantal stuks</w:t>
            </w:r>
          </w:p>
        </w:tc>
        <w:tc>
          <w:tcPr>
            <w:tcW w:w="4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</w:tcPr>
          <w:p w:rsidR="002534AC" w:rsidRDefault="002534AC" w:rsidP="002534AC">
            <w:pPr>
              <w:rPr>
                <w:highlight w:val="lightGray"/>
              </w:rPr>
            </w:pPr>
          </w:p>
        </w:tc>
      </w:tr>
      <w:tr w:rsidR="002534AC" w:rsidTr="00603A8E">
        <w:trPr>
          <w:cantSplit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534AC" w:rsidRDefault="002534AC" w:rsidP="002534AC"/>
        </w:tc>
        <w:tc>
          <w:tcPr>
            <w:tcW w:w="357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2534AC" w:rsidRDefault="002534AC" w:rsidP="002534AC">
            <w:r>
              <w:t xml:space="preserve">Levering naar tevredenheid van opdrachtgever en tijdig? </w:t>
            </w:r>
          </w:p>
        </w:tc>
        <w:tc>
          <w:tcPr>
            <w:tcW w:w="465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FFF99"/>
            <w:hideMark/>
          </w:tcPr>
          <w:p w:rsidR="002534AC" w:rsidRDefault="002534AC" w:rsidP="002534AC">
            <w:pPr>
              <w:rPr>
                <w:highlight w:val="lightGray"/>
              </w:rPr>
            </w:pPr>
            <w:r>
              <w:rPr>
                <w:highlight w:val="lightGray"/>
              </w:rPr>
              <w:t>Ja / nee</w:t>
            </w:r>
          </w:p>
        </w:tc>
      </w:tr>
      <w:tr w:rsidR="00AF3D8A" w:rsidTr="00603A8E">
        <w:trPr>
          <w:cantSplit/>
        </w:trPr>
        <w:tc>
          <w:tcPr>
            <w:tcW w:w="47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F3D8A" w:rsidRPr="002534AC" w:rsidRDefault="00AF3D8A" w:rsidP="00AF3D8A">
            <w:pPr>
              <w:rPr>
                <w:b/>
              </w:rPr>
            </w:pPr>
            <w:r>
              <w:rPr>
                <w:b/>
              </w:rPr>
              <w:lastRenderedPageBreak/>
              <w:t>KC3</w:t>
            </w:r>
          </w:p>
        </w:tc>
        <w:tc>
          <w:tcPr>
            <w:tcW w:w="357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D8A" w:rsidRDefault="00AF3D8A" w:rsidP="00AF3D8A">
            <w:r>
              <w:t>Beschrijving van de opdracht waaruit blijkt dat er walkasten geplaatst en geïnstalleerd zijn</w:t>
            </w:r>
          </w:p>
        </w:tc>
        <w:tc>
          <w:tcPr>
            <w:tcW w:w="465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</w:tcPr>
          <w:p w:rsidR="00AF3D8A" w:rsidRDefault="00AF3D8A" w:rsidP="00AF3D8A">
            <w:pPr>
              <w:rPr>
                <w:highlight w:val="lightGray"/>
              </w:rPr>
            </w:pPr>
          </w:p>
        </w:tc>
      </w:tr>
      <w:tr w:rsidR="00AF3D8A" w:rsidTr="00603A8E">
        <w:trPr>
          <w:cantSplit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F3D8A" w:rsidRPr="002534AC" w:rsidRDefault="00AF3D8A" w:rsidP="00AF3D8A">
            <w:pPr>
              <w:rPr>
                <w:b/>
              </w:rPr>
            </w:pPr>
          </w:p>
        </w:tc>
        <w:tc>
          <w:tcPr>
            <w:tcW w:w="3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D8A" w:rsidRDefault="00AF3D8A" w:rsidP="00AF3D8A">
            <w:r>
              <w:t>Datum/periode van levering</w:t>
            </w:r>
          </w:p>
        </w:tc>
        <w:tc>
          <w:tcPr>
            <w:tcW w:w="4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</w:tcPr>
          <w:p w:rsidR="00AF3D8A" w:rsidRDefault="00AF3D8A" w:rsidP="00AF3D8A">
            <w:pPr>
              <w:rPr>
                <w:highlight w:val="lightGray"/>
              </w:rPr>
            </w:pPr>
          </w:p>
        </w:tc>
      </w:tr>
      <w:tr w:rsidR="00AF3D8A" w:rsidTr="00603A8E">
        <w:trPr>
          <w:cantSplit/>
          <w:trHeight w:val="223"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F3D8A" w:rsidRPr="002534AC" w:rsidRDefault="00AF3D8A" w:rsidP="00AF3D8A">
            <w:pPr>
              <w:rPr>
                <w:b/>
              </w:rPr>
            </w:pPr>
          </w:p>
        </w:tc>
        <w:tc>
          <w:tcPr>
            <w:tcW w:w="3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3D8A" w:rsidRDefault="00AF3D8A" w:rsidP="00AF3D8A">
            <w:r>
              <w:t>Aantal stuks</w:t>
            </w:r>
          </w:p>
        </w:tc>
        <w:tc>
          <w:tcPr>
            <w:tcW w:w="4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  <w:hideMark/>
          </w:tcPr>
          <w:p w:rsidR="00AF3D8A" w:rsidRDefault="00AF3D8A" w:rsidP="00AF3D8A">
            <w:pPr>
              <w:rPr>
                <w:highlight w:val="lightGray"/>
              </w:rPr>
            </w:pPr>
          </w:p>
        </w:tc>
      </w:tr>
      <w:tr w:rsidR="00AF3D8A" w:rsidTr="00603A8E">
        <w:trPr>
          <w:cantSplit/>
          <w:trHeight w:val="582"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F3D8A" w:rsidRDefault="00AF3D8A" w:rsidP="00AF3D8A"/>
        </w:tc>
        <w:tc>
          <w:tcPr>
            <w:tcW w:w="357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AF3D8A" w:rsidRDefault="00AF3D8A" w:rsidP="00AF3D8A">
            <w:r>
              <w:t xml:space="preserve">Levering naar tevredenheid van opdrachtgever en tijdig? </w:t>
            </w:r>
          </w:p>
        </w:tc>
        <w:tc>
          <w:tcPr>
            <w:tcW w:w="465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FFF99"/>
          </w:tcPr>
          <w:p w:rsidR="00AF3D8A" w:rsidRDefault="00AF3D8A" w:rsidP="00AF3D8A">
            <w:pPr>
              <w:rPr>
                <w:highlight w:val="lightGray"/>
              </w:rPr>
            </w:pPr>
            <w:r>
              <w:rPr>
                <w:highlight w:val="lightGray"/>
              </w:rPr>
              <w:t>Ja / nee</w:t>
            </w:r>
          </w:p>
        </w:tc>
      </w:tr>
    </w:tbl>
    <w:p w:rsidR="007F6207" w:rsidRDefault="007F6207" w:rsidP="007F6207">
      <w:pPr>
        <w:pStyle w:val="Bijlageondertitel"/>
        <w:numPr>
          <w:ilvl w:val="0"/>
          <w:numId w:val="0"/>
        </w:numPr>
      </w:pPr>
      <w:r>
        <w:lastRenderedPageBreak/>
        <w:t xml:space="preserve">Bijlage </w:t>
      </w:r>
      <w:r w:rsidRPr="00FB531C">
        <w:t>2</w:t>
      </w:r>
      <w:r>
        <w:t>b</w:t>
      </w:r>
      <w:r w:rsidRPr="00F16E1D">
        <w:rPr>
          <w:color w:val="FF0000"/>
        </w:rPr>
        <w:t xml:space="preserve"> </w:t>
      </w:r>
      <w:r>
        <w:t xml:space="preserve">– Modelformulier opgave referenties t.b.v. </w:t>
      </w:r>
      <w:r w:rsidR="00603A8E">
        <w:t>selectiecriteria</w:t>
      </w:r>
      <w:r w:rsidR="00901043">
        <w:t xml:space="preserve"> – AI 2022-0061</w:t>
      </w:r>
      <w:r w:rsidR="00AE239E">
        <w:t xml:space="preserve"> Walkasten</w:t>
      </w:r>
    </w:p>
    <w:p w:rsidR="007F6207" w:rsidRDefault="007F6207" w:rsidP="007F6207">
      <w:r>
        <w:t>De grijze teksten met toelichting in de gele velden dienen te worden vervangen door invullingen van de gegadigde.</w:t>
      </w:r>
    </w:p>
    <w:p w:rsidR="007F6207" w:rsidRDefault="007F6207" w:rsidP="007F6207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75"/>
        <w:gridCol w:w="2928"/>
        <w:gridCol w:w="5300"/>
      </w:tblGrid>
      <w:tr w:rsidR="007F6207" w:rsidTr="00A53117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07" w:rsidRDefault="007F6207" w:rsidP="00A53117"/>
        </w:tc>
        <w:tc>
          <w:tcPr>
            <w:tcW w:w="8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207" w:rsidRDefault="007F6207" w:rsidP="00A53117">
            <w:r>
              <w:t>Gegadigde</w:t>
            </w:r>
          </w:p>
        </w:tc>
      </w:tr>
      <w:tr w:rsidR="007F6207" w:rsidTr="007557D3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07" w:rsidRDefault="007F6207" w:rsidP="00A53117"/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207" w:rsidRDefault="007F6207" w:rsidP="00A53117">
            <w:r>
              <w:t>Naam: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F6207" w:rsidRDefault="007F6207" w:rsidP="00A53117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7F6207" w:rsidTr="007557D3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07" w:rsidRDefault="007F6207" w:rsidP="00A53117"/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207" w:rsidRDefault="007F6207" w:rsidP="00A53117">
            <w:r>
              <w:t>Adres / Postcode vestigingsplaats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F6207" w:rsidRDefault="007F6207" w:rsidP="00A53117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7F6207" w:rsidTr="00A53117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07" w:rsidRDefault="007F6207" w:rsidP="00A53117"/>
        </w:tc>
        <w:tc>
          <w:tcPr>
            <w:tcW w:w="8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207" w:rsidRPr="007F6207" w:rsidRDefault="007F6207" w:rsidP="00A53117">
            <w:r w:rsidRPr="007F6207">
              <w:t>Referentieopdracht</w:t>
            </w:r>
          </w:p>
        </w:tc>
      </w:tr>
      <w:tr w:rsidR="007F6207" w:rsidTr="007557D3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07" w:rsidRDefault="007F6207" w:rsidP="00A53117"/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07" w:rsidRDefault="007F6207" w:rsidP="00A53117">
            <w:r>
              <w:t>Referentie heeft betrekking op:</w:t>
            </w:r>
          </w:p>
          <w:p w:rsidR="007F6207" w:rsidRDefault="007F6207" w:rsidP="00A53117">
            <w:r>
              <w:t xml:space="preserve"> </w:t>
            </w:r>
          </w:p>
          <w:p w:rsidR="007F6207" w:rsidRDefault="007F6207" w:rsidP="00A53117"/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F6207" w:rsidRDefault="007F6207" w:rsidP="00A53117">
            <w:r>
              <w:sym w:font="Wingdings" w:char="F06F"/>
            </w:r>
            <w:r>
              <w:t xml:space="preserve">  </w:t>
            </w:r>
            <w:r w:rsidR="0032604E">
              <w:t>Selectiecriterium 5.1 ‘Leveren op afroep onder raamovereenkomst’</w:t>
            </w:r>
          </w:p>
          <w:p w:rsidR="0032604E" w:rsidRDefault="007F6207" w:rsidP="00A53117">
            <w:r>
              <w:sym w:font="Wingdings" w:char="F06F"/>
            </w:r>
            <w:r>
              <w:t xml:space="preserve">  </w:t>
            </w:r>
            <w:r w:rsidR="0032604E">
              <w:t xml:space="preserve">Selectiecriterium 5.2 ‘Ervaring leveren bovengrondse én ondergrondse walkasten’ </w:t>
            </w:r>
          </w:p>
          <w:p w:rsidR="0032604E" w:rsidRDefault="007F6207" w:rsidP="0032604E">
            <w:r>
              <w:sym w:font="Wingdings" w:char="F06F"/>
            </w:r>
            <w:r>
              <w:t xml:space="preserve">  </w:t>
            </w:r>
            <w:r w:rsidR="0032604E">
              <w:t>Selectiecriterium 5.3</w:t>
            </w:r>
            <w:r w:rsidR="0076734F">
              <w:t xml:space="preserve"> ‘Plaatsen en gebruiksklaar opleveren in historische stedelijke omgeving’</w:t>
            </w:r>
          </w:p>
        </w:tc>
      </w:tr>
      <w:tr w:rsidR="007F6207" w:rsidTr="00A53117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07" w:rsidRDefault="007F6207" w:rsidP="00A53117"/>
        </w:tc>
        <w:tc>
          <w:tcPr>
            <w:tcW w:w="8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207" w:rsidRDefault="007F6207" w:rsidP="00A53117">
            <w:r>
              <w:t>Naam en adres opdrachtgever:</w:t>
            </w:r>
          </w:p>
        </w:tc>
      </w:tr>
      <w:tr w:rsidR="007F6207" w:rsidTr="007557D3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07" w:rsidRDefault="007F6207" w:rsidP="00A53117"/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207" w:rsidRDefault="007F6207" w:rsidP="00A53117"/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F6207" w:rsidRDefault="007F6207" w:rsidP="00A53117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7F6207" w:rsidTr="007557D3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07" w:rsidRDefault="007F6207" w:rsidP="00A53117"/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207" w:rsidRDefault="007F6207" w:rsidP="00A53117">
            <w:r>
              <w:t>Contactpersoon bij de opdrachtgever: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F6207" w:rsidRDefault="007F6207" w:rsidP="00A53117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7F6207" w:rsidTr="007557D3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07" w:rsidRDefault="007F6207" w:rsidP="00A53117"/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207" w:rsidRDefault="007F6207" w:rsidP="00A53117">
            <w:r>
              <w:t>Contactgegevens contactpersoon bij de opdrachtgever: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F6207" w:rsidRDefault="007F6207" w:rsidP="00A53117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7F6207" w:rsidRDefault="007F6207" w:rsidP="00A53117">
            <w:pPr>
              <w:rPr>
                <w:highlight w:val="lightGray"/>
              </w:rPr>
            </w:pPr>
          </w:p>
          <w:p w:rsidR="007F6207" w:rsidRDefault="007F6207" w:rsidP="00A53117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7F6207" w:rsidTr="007557D3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F6207" w:rsidRDefault="007F6207" w:rsidP="00A53117"/>
        </w:tc>
        <w:tc>
          <w:tcPr>
            <w:tcW w:w="822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7F6207" w:rsidRDefault="007F6207" w:rsidP="00A53117">
            <w:r>
              <w:t>Nadere informatie referentieopdracht</w:t>
            </w:r>
          </w:p>
        </w:tc>
      </w:tr>
      <w:tr w:rsidR="007F6207" w:rsidTr="007557D3">
        <w:trPr>
          <w:cantSplit/>
        </w:trPr>
        <w:tc>
          <w:tcPr>
            <w:tcW w:w="47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7F6207" w:rsidRPr="002534AC" w:rsidRDefault="0076734F" w:rsidP="00A53117">
            <w:pPr>
              <w:rPr>
                <w:b/>
              </w:rPr>
            </w:pPr>
            <w:r>
              <w:rPr>
                <w:b/>
              </w:rPr>
              <w:t>5.1</w:t>
            </w:r>
          </w:p>
        </w:tc>
        <w:tc>
          <w:tcPr>
            <w:tcW w:w="29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6207" w:rsidRDefault="007F6207" w:rsidP="007557D3">
            <w:r>
              <w:t>Beschrijving van de opdracht waaruit blijkt dat</w:t>
            </w:r>
            <w:r w:rsidR="00D56E2B">
              <w:t xml:space="preserve"> het gaat om</w:t>
            </w:r>
            <w:r w:rsidR="00DE1144">
              <w:t xml:space="preserve"> </w:t>
            </w:r>
            <w:r w:rsidR="0076734F">
              <w:t xml:space="preserve">het leveren van </w:t>
            </w:r>
            <w:r>
              <w:t>beschermingskast</w:t>
            </w:r>
            <w:r w:rsidR="0076734F">
              <w:t>en op afroep onder een raamovereenkomst</w:t>
            </w:r>
          </w:p>
        </w:tc>
        <w:tc>
          <w:tcPr>
            <w:tcW w:w="53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</w:tcPr>
          <w:p w:rsidR="007F6207" w:rsidRDefault="007F6207" w:rsidP="00A53117">
            <w:pPr>
              <w:rPr>
                <w:highlight w:val="lightGray"/>
              </w:rPr>
            </w:pPr>
          </w:p>
        </w:tc>
      </w:tr>
      <w:tr w:rsidR="00DE1144" w:rsidTr="007557D3">
        <w:trPr>
          <w:cantSplit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DE1144" w:rsidRDefault="00DE1144" w:rsidP="00A53117">
            <w:pPr>
              <w:rPr>
                <w:b/>
              </w:rPr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144" w:rsidRDefault="00DE1144" w:rsidP="0076734F">
            <w:r>
              <w:t>(verwacht) Aantal stuks levering en/of financiële omvang referentie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</w:tcPr>
          <w:p w:rsidR="00DE1144" w:rsidRDefault="00DE1144" w:rsidP="00A53117">
            <w:pPr>
              <w:rPr>
                <w:highlight w:val="lightGray"/>
              </w:rPr>
            </w:pPr>
          </w:p>
        </w:tc>
      </w:tr>
      <w:tr w:rsidR="00DE1144" w:rsidTr="007557D3">
        <w:trPr>
          <w:cantSplit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DE1144" w:rsidRDefault="00DE1144" w:rsidP="00A53117">
            <w:pPr>
              <w:rPr>
                <w:b/>
              </w:rPr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144" w:rsidRDefault="00DE1144" w:rsidP="0076734F">
            <w:r>
              <w:t xml:space="preserve">Levering </w:t>
            </w:r>
            <w:proofErr w:type="gramStart"/>
            <w:r>
              <w:t>één</w:t>
            </w:r>
            <w:proofErr w:type="gramEnd"/>
            <w:r>
              <w:t xml:space="preserve"> of meerdere modellen? 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</w:tcPr>
          <w:p w:rsidR="00DE1144" w:rsidRDefault="00DE1144" w:rsidP="00A53117">
            <w:pPr>
              <w:rPr>
                <w:highlight w:val="lightGray"/>
              </w:rPr>
            </w:pPr>
          </w:p>
        </w:tc>
      </w:tr>
      <w:tr w:rsidR="00DE1144" w:rsidTr="007557D3">
        <w:trPr>
          <w:cantSplit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DE1144" w:rsidRDefault="00DE1144" w:rsidP="00A53117">
            <w:pPr>
              <w:rPr>
                <w:b/>
              </w:rPr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144" w:rsidRDefault="00DE1144" w:rsidP="0076734F">
            <w:r>
              <w:t xml:space="preserve">Combinatie van leveren, plaatsen en gebruiksklaar opleveren?  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</w:tcPr>
          <w:p w:rsidR="00DE1144" w:rsidRDefault="00DE1144" w:rsidP="00A53117">
            <w:pPr>
              <w:rPr>
                <w:highlight w:val="lightGray"/>
              </w:rPr>
            </w:pPr>
          </w:p>
        </w:tc>
      </w:tr>
      <w:tr w:rsidR="007F6207" w:rsidTr="007557D3">
        <w:trPr>
          <w:cantSplit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7F6207" w:rsidRDefault="007F6207" w:rsidP="00A53117"/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6207" w:rsidRDefault="0076734F" w:rsidP="00A53117">
            <w:r>
              <w:t>Looptijd raamovereenkomst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  <w:hideMark/>
          </w:tcPr>
          <w:p w:rsidR="007F6207" w:rsidRDefault="007F6207" w:rsidP="00A53117">
            <w:pPr>
              <w:rPr>
                <w:highlight w:val="lightGray"/>
              </w:rPr>
            </w:pPr>
          </w:p>
        </w:tc>
      </w:tr>
      <w:tr w:rsidR="007F6207" w:rsidTr="007557D3">
        <w:trPr>
          <w:cantSplit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7F6207" w:rsidRDefault="007F6207" w:rsidP="00A53117"/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6207" w:rsidRDefault="00DE1144" w:rsidP="00A53117">
            <w:r>
              <w:t xml:space="preserve">Is opdrachtgever een aanbestedende dienst? 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  <w:hideMark/>
          </w:tcPr>
          <w:p w:rsidR="007F6207" w:rsidRDefault="007F6207" w:rsidP="00A53117">
            <w:pPr>
              <w:rPr>
                <w:highlight w:val="lightGray"/>
              </w:rPr>
            </w:pPr>
          </w:p>
        </w:tc>
      </w:tr>
      <w:tr w:rsidR="00DE1144" w:rsidTr="007557D3">
        <w:trPr>
          <w:cantSplit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DE1144" w:rsidRDefault="00DE1144" w:rsidP="00A53117"/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144" w:rsidRDefault="00DE1144" w:rsidP="00A53117">
            <w:r>
              <w:t xml:space="preserve">Eventuele overige </w:t>
            </w:r>
            <w:r w:rsidR="007557D3">
              <w:t>argumenten waaruit vergelijkbaarheid met onderhavige opdracht blijkt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</w:tcPr>
          <w:p w:rsidR="00DE1144" w:rsidRDefault="00DE1144" w:rsidP="00A53117">
            <w:pPr>
              <w:rPr>
                <w:highlight w:val="lightGray"/>
              </w:rPr>
            </w:pPr>
          </w:p>
        </w:tc>
      </w:tr>
      <w:tr w:rsidR="007F6207" w:rsidTr="0000592C">
        <w:trPr>
          <w:cantSplit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F6207" w:rsidRDefault="007F6207" w:rsidP="00A53117"/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7F6207" w:rsidRDefault="007F6207" w:rsidP="0000592C">
            <w:r>
              <w:t xml:space="preserve">Levering naar tevredenheid van opdrachtgever? 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FFF99"/>
            <w:hideMark/>
          </w:tcPr>
          <w:p w:rsidR="007F6207" w:rsidRDefault="007F6207" w:rsidP="00A53117">
            <w:pPr>
              <w:rPr>
                <w:highlight w:val="lightGray"/>
              </w:rPr>
            </w:pPr>
            <w:r>
              <w:rPr>
                <w:highlight w:val="lightGray"/>
              </w:rPr>
              <w:t>Ja / nee</w:t>
            </w:r>
          </w:p>
        </w:tc>
      </w:tr>
      <w:tr w:rsidR="007F6207" w:rsidTr="0000592C">
        <w:trPr>
          <w:cantSplit/>
        </w:trPr>
        <w:tc>
          <w:tcPr>
            <w:tcW w:w="47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7F6207" w:rsidRPr="002534AC" w:rsidRDefault="007557D3" w:rsidP="00A53117">
            <w:pPr>
              <w:rPr>
                <w:b/>
              </w:rPr>
            </w:pPr>
            <w:r>
              <w:rPr>
                <w:b/>
              </w:rPr>
              <w:t>5.2</w:t>
            </w:r>
          </w:p>
        </w:tc>
        <w:tc>
          <w:tcPr>
            <w:tcW w:w="29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207" w:rsidRDefault="007557D3" w:rsidP="00A53117">
            <w:r>
              <w:t xml:space="preserve">Beschrijving levering bovengrondse en/of ondergrondse </w:t>
            </w:r>
            <w:proofErr w:type="spellStart"/>
            <w:r>
              <w:t>walkast</w:t>
            </w:r>
            <w:proofErr w:type="spellEnd"/>
          </w:p>
        </w:tc>
        <w:tc>
          <w:tcPr>
            <w:tcW w:w="53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  <w:hideMark/>
          </w:tcPr>
          <w:p w:rsidR="007F6207" w:rsidRDefault="007F6207" w:rsidP="00A53117">
            <w:pPr>
              <w:rPr>
                <w:highlight w:val="lightGray"/>
              </w:rPr>
            </w:pPr>
          </w:p>
        </w:tc>
      </w:tr>
      <w:tr w:rsidR="007F6207" w:rsidTr="0000592C">
        <w:trPr>
          <w:cantSplit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7F6207" w:rsidRPr="002534AC" w:rsidRDefault="007F6207" w:rsidP="00A53117">
            <w:pPr>
              <w:rPr>
                <w:b/>
              </w:rPr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207" w:rsidRDefault="007F6207" w:rsidP="00A53117">
            <w:r>
              <w:t>Datum/periode van levering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</w:tcPr>
          <w:p w:rsidR="007F6207" w:rsidRDefault="007F6207" w:rsidP="00A53117">
            <w:pPr>
              <w:rPr>
                <w:highlight w:val="lightGray"/>
              </w:rPr>
            </w:pPr>
          </w:p>
        </w:tc>
      </w:tr>
      <w:tr w:rsidR="007F6207" w:rsidTr="0000592C">
        <w:trPr>
          <w:cantSplit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7F6207" w:rsidRPr="002534AC" w:rsidRDefault="007F6207" w:rsidP="00A53117">
            <w:pPr>
              <w:rPr>
                <w:b/>
              </w:rPr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207" w:rsidRDefault="007F6207" w:rsidP="00A53117">
            <w:r>
              <w:t>Aantal stuks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</w:tcPr>
          <w:p w:rsidR="007F6207" w:rsidRDefault="007F6207" w:rsidP="00A53117">
            <w:pPr>
              <w:rPr>
                <w:highlight w:val="lightGray"/>
              </w:rPr>
            </w:pPr>
          </w:p>
        </w:tc>
      </w:tr>
      <w:tr w:rsidR="007F6207" w:rsidTr="00187FF3">
        <w:trPr>
          <w:cantSplit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F6207" w:rsidRDefault="007F6207" w:rsidP="00A53117"/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7F6207" w:rsidRDefault="007F6207" w:rsidP="00A53117">
            <w:r>
              <w:t>Levering naar tevreden</w:t>
            </w:r>
            <w:r w:rsidR="0000592C">
              <w:t>heid van opdrachtgever</w:t>
            </w:r>
            <w:r>
              <w:t xml:space="preserve">? 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FFF99"/>
            <w:hideMark/>
          </w:tcPr>
          <w:p w:rsidR="007F6207" w:rsidRDefault="007F6207" w:rsidP="00A53117">
            <w:pPr>
              <w:rPr>
                <w:highlight w:val="lightGray"/>
              </w:rPr>
            </w:pPr>
            <w:r>
              <w:rPr>
                <w:highlight w:val="lightGray"/>
              </w:rPr>
              <w:t>Ja / nee</w:t>
            </w:r>
          </w:p>
        </w:tc>
      </w:tr>
      <w:tr w:rsidR="007F6207" w:rsidTr="00187FF3">
        <w:trPr>
          <w:cantSplit/>
        </w:trPr>
        <w:tc>
          <w:tcPr>
            <w:tcW w:w="47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7F6207" w:rsidRPr="002534AC" w:rsidRDefault="0000592C" w:rsidP="00A53117">
            <w:pPr>
              <w:rPr>
                <w:b/>
              </w:rPr>
            </w:pPr>
            <w:r>
              <w:rPr>
                <w:b/>
              </w:rPr>
              <w:t>5.3</w:t>
            </w:r>
          </w:p>
        </w:tc>
        <w:tc>
          <w:tcPr>
            <w:tcW w:w="29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207" w:rsidRDefault="007F6207" w:rsidP="00E370D4">
            <w:r>
              <w:t xml:space="preserve">Beschrijving van de opdracht waaruit blijkt dat er </w:t>
            </w:r>
            <w:r w:rsidR="00E370D4">
              <w:t>sprake was van het plaatsen en opleveren van beschermingskasten in een historische stedelijke omgeving</w:t>
            </w:r>
          </w:p>
        </w:tc>
        <w:tc>
          <w:tcPr>
            <w:tcW w:w="53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</w:tcPr>
          <w:p w:rsidR="007F6207" w:rsidRDefault="007F6207" w:rsidP="00A53117">
            <w:pPr>
              <w:rPr>
                <w:highlight w:val="lightGray"/>
              </w:rPr>
            </w:pPr>
          </w:p>
        </w:tc>
      </w:tr>
      <w:tr w:rsidR="007F6207" w:rsidTr="00187FF3">
        <w:trPr>
          <w:cantSplit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7F6207" w:rsidRPr="002534AC" w:rsidRDefault="007F6207" w:rsidP="00A53117">
            <w:pPr>
              <w:rPr>
                <w:b/>
              </w:rPr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207" w:rsidRDefault="007F6207" w:rsidP="00A53117">
            <w:r>
              <w:t xml:space="preserve">Datum/periode van </w:t>
            </w:r>
            <w:r w:rsidR="00187FF3">
              <w:t>op</w:t>
            </w:r>
            <w:r>
              <w:t>levering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</w:tcPr>
          <w:p w:rsidR="007F6207" w:rsidRDefault="007F6207" w:rsidP="00A53117">
            <w:pPr>
              <w:rPr>
                <w:highlight w:val="lightGray"/>
              </w:rPr>
            </w:pPr>
          </w:p>
        </w:tc>
      </w:tr>
      <w:tr w:rsidR="00E370D4" w:rsidTr="00187FF3">
        <w:trPr>
          <w:cantSplit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370D4" w:rsidRPr="002534AC" w:rsidRDefault="00E370D4" w:rsidP="00A53117">
            <w:pPr>
              <w:rPr>
                <w:b/>
              </w:rPr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0D4" w:rsidRDefault="00E370D4" w:rsidP="00A53117">
            <w:r>
              <w:t>Situatie ter plaatse van de werkzaamheden (bijvoorbeeld in centrum / buitenwijk etc.)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</w:tcPr>
          <w:p w:rsidR="00E370D4" w:rsidRDefault="00E370D4" w:rsidP="00A53117">
            <w:pPr>
              <w:rPr>
                <w:highlight w:val="lightGray"/>
              </w:rPr>
            </w:pPr>
          </w:p>
        </w:tc>
      </w:tr>
      <w:tr w:rsidR="00E370D4" w:rsidTr="00187FF3">
        <w:trPr>
          <w:cantSplit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370D4" w:rsidRPr="002534AC" w:rsidRDefault="00E370D4" w:rsidP="00A53117">
            <w:pPr>
              <w:rPr>
                <w:b/>
              </w:rPr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0D4" w:rsidRDefault="00E370D4" w:rsidP="00A53117">
            <w:r>
              <w:t>Aantal inwoners stad/dorp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</w:tcPr>
          <w:p w:rsidR="00E370D4" w:rsidRDefault="00E370D4" w:rsidP="00A53117">
            <w:pPr>
              <w:rPr>
                <w:highlight w:val="lightGray"/>
              </w:rPr>
            </w:pPr>
          </w:p>
        </w:tc>
      </w:tr>
      <w:tr w:rsidR="007F6207" w:rsidTr="00187FF3">
        <w:trPr>
          <w:cantSplit/>
          <w:trHeight w:val="223"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7F6207" w:rsidRPr="002534AC" w:rsidRDefault="007F6207" w:rsidP="00A53117">
            <w:pPr>
              <w:rPr>
                <w:b/>
              </w:rPr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6207" w:rsidRDefault="00E370D4" w:rsidP="00A53117">
            <w:r>
              <w:t>Aantal stuks levering en/of financiële omvang referentie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  <w:hideMark/>
          </w:tcPr>
          <w:p w:rsidR="007F6207" w:rsidRDefault="007F6207" w:rsidP="00A53117">
            <w:pPr>
              <w:rPr>
                <w:highlight w:val="lightGray"/>
              </w:rPr>
            </w:pPr>
          </w:p>
        </w:tc>
      </w:tr>
      <w:tr w:rsidR="00E370D4" w:rsidTr="00187FF3">
        <w:trPr>
          <w:cantSplit/>
          <w:trHeight w:val="223"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370D4" w:rsidRPr="002534AC" w:rsidRDefault="00E370D4" w:rsidP="00A53117">
            <w:pPr>
              <w:rPr>
                <w:b/>
              </w:rPr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0D4" w:rsidRDefault="00E370D4" w:rsidP="00A53117">
            <w:r>
              <w:t>Eventuele overige argumenten waaruit vergelijkbaarheid met onderhavige opdracht blijkt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</w:tcPr>
          <w:p w:rsidR="00E370D4" w:rsidRDefault="00E370D4" w:rsidP="00A53117">
            <w:pPr>
              <w:rPr>
                <w:highlight w:val="lightGray"/>
              </w:rPr>
            </w:pPr>
          </w:p>
        </w:tc>
      </w:tr>
      <w:tr w:rsidR="007F6207" w:rsidTr="00187FF3">
        <w:trPr>
          <w:cantSplit/>
          <w:trHeight w:val="582"/>
        </w:trPr>
        <w:tc>
          <w:tcPr>
            <w:tcW w:w="4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F6207" w:rsidRDefault="007F6207" w:rsidP="00A53117"/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7F6207" w:rsidRDefault="00E370D4" w:rsidP="00E370D4">
            <w:r>
              <w:t>Opl</w:t>
            </w:r>
            <w:r w:rsidR="007F6207">
              <w:t xml:space="preserve">evering naar tevredenheid van opdrachtgever? 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FFF99"/>
          </w:tcPr>
          <w:p w:rsidR="007F6207" w:rsidRDefault="007F6207" w:rsidP="00A53117">
            <w:pPr>
              <w:rPr>
                <w:highlight w:val="lightGray"/>
              </w:rPr>
            </w:pPr>
            <w:r>
              <w:rPr>
                <w:highlight w:val="lightGray"/>
              </w:rPr>
              <w:t>Ja / nee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0592C"/>
    <w:rsid w:val="00040415"/>
    <w:rsid w:val="000A6D7A"/>
    <w:rsid w:val="000B46D8"/>
    <w:rsid w:val="00177A29"/>
    <w:rsid w:val="00187FF3"/>
    <w:rsid w:val="0019234A"/>
    <w:rsid w:val="002534AC"/>
    <w:rsid w:val="0029779A"/>
    <w:rsid w:val="002B5524"/>
    <w:rsid w:val="0032604E"/>
    <w:rsid w:val="003B3222"/>
    <w:rsid w:val="003D18DC"/>
    <w:rsid w:val="00424DED"/>
    <w:rsid w:val="00482A4F"/>
    <w:rsid w:val="00527398"/>
    <w:rsid w:val="00583EA0"/>
    <w:rsid w:val="00603A8E"/>
    <w:rsid w:val="00632123"/>
    <w:rsid w:val="007557D3"/>
    <w:rsid w:val="0076734F"/>
    <w:rsid w:val="007F6207"/>
    <w:rsid w:val="008104C5"/>
    <w:rsid w:val="00821F2F"/>
    <w:rsid w:val="008402D9"/>
    <w:rsid w:val="00901043"/>
    <w:rsid w:val="009175F9"/>
    <w:rsid w:val="009761CF"/>
    <w:rsid w:val="009B0D92"/>
    <w:rsid w:val="00A03098"/>
    <w:rsid w:val="00A3732E"/>
    <w:rsid w:val="00A53085"/>
    <w:rsid w:val="00AE239E"/>
    <w:rsid w:val="00AF3D8A"/>
    <w:rsid w:val="00BD0C39"/>
    <w:rsid w:val="00C152DD"/>
    <w:rsid w:val="00D56E2B"/>
    <w:rsid w:val="00DE1144"/>
    <w:rsid w:val="00E370D4"/>
    <w:rsid w:val="00E65ABF"/>
    <w:rsid w:val="00EB1492"/>
    <w:rsid w:val="00F12F0D"/>
    <w:rsid w:val="00F132E2"/>
    <w:rsid w:val="00F16E1D"/>
    <w:rsid w:val="00FB531C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DB89E"/>
  <w15:docId w15:val="{D9355EE0-15C2-4876-8D3E-A909F2C4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Ballontekst">
    <w:name w:val="Balloon Text"/>
    <w:basedOn w:val="Standaard"/>
    <w:link w:val="BallontekstChar"/>
    <w:semiHidden/>
    <w:unhideWhenUsed/>
    <w:rsid w:val="00F132E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F132E2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548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Overmars, Elize</cp:lastModifiedBy>
  <cp:revision>5</cp:revision>
  <dcterms:created xsi:type="dcterms:W3CDTF">2022-08-11T15:29:00Z</dcterms:created>
  <dcterms:modified xsi:type="dcterms:W3CDTF">2022-08-16T13:33:00Z</dcterms:modified>
</cp:coreProperties>
</file>